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A6C" w:rsidRDefault="002B2A6C" w:rsidP="00D03FDA">
      <w:pPr>
        <w:autoSpaceDE w:val="0"/>
        <w:autoSpaceDN w:val="0"/>
        <w:spacing w:after="0" w:line="230" w:lineRule="auto"/>
        <w:ind w:right="3276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077C4C" w:rsidRPr="009A1F92" w:rsidRDefault="009102F1">
      <w:pPr>
        <w:autoSpaceDE w:val="0"/>
        <w:autoSpaceDN w:val="0"/>
        <w:spacing w:after="0" w:line="230" w:lineRule="auto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077C4C" w:rsidRPr="009A1F92" w:rsidRDefault="009102F1" w:rsidP="00D03FDA">
      <w:pPr>
        <w:autoSpaceDE w:val="0"/>
        <w:autoSpaceDN w:val="0"/>
        <w:spacing w:before="346" w:after="0" w:line="271" w:lineRule="auto"/>
        <w:ind w:right="288" w:firstLine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077C4C" w:rsidRPr="009A1F92" w:rsidRDefault="009102F1" w:rsidP="00D03FDA">
      <w:pPr>
        <w:autoSpaceDE w:val="0"/>
        <w:autoSpaceDN w:val="0"/>
        <w:spacing w:before="70" w:after="0"/>
        <w:ind w:right="144" w:firstLine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077C4C" w:rsidRPr="009A1F92" w:rsidRDefault="009102F1" w:rsidP="00D03FDA">
      <w:pPr>
        <w:autoSpaceDE w:val="0"/>
        <w:autoSpaceDN w:val="0"/>
        <w:spacing w:before="70" w:after="0" w:line="286" w:lineRule="auto"/>
        <w:ind w:right="144" w:firstLine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Содержание обучения раскрывает  содержательные  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077C4C" w:rsidRPr="009A1F92" w:rsidRDefault="009102F1" w:rsidP="00D03FDA">
      <w:pPr>
        <w:tabs>
          <w:tab w:val="left" w:pos="180"/>
        </w:tabs>
        <w:autoSpaceDE w:val="0"/>
        <w:autoSpaceDN w:val="0"/>
        <w:spacing w:before="70" w:after="0" w:line="281" w:lineRule="auto"/>
        <w:jc w:val="both"/>
        <w:rPr>
          <w:lang w:val="ru-RU"/>
        </w:rPr>
      </w:pP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первый год обучения в начальной школе. </w:t>
      </w: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Представлены также способы организации дифференцированного обучения.</w:t>
      </w:r>
    </w:p>
    <w:p w:rsidR="00077C4C" w:rsidRPr="009A1F92" w:rsidRDefault="009102F1" w:rsidP="00D03FDA">
      <w:pPr>
        <w:autoSpaceDE w:val="0"/>
        <w:autoSpaceDN w:val="0"/>
        <w:spacing w:before="70" w:after="0" w:line="281" w:lineRule="auto"/>
        <w:ind w:right="432" w:firstLine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 стандарта.</w:t>
      </w:r>
    </w:p>
    <w:p w:rsidR="00077C4C" w:rsidRPr="009A1F92" w:rsidRDefault="009102F1" w:rsidP="00D03FDA">
      <w:pPr>
        <w:autoSpaceDE w:val="0"/>
        <w:autoSpaceDN w:val="0"/>
        <w:spacing w:before="72" w:after="0" w:line="271" w:lineRule="auto"/>
        <w:ind w:right="288" w:firstLine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077C4C" w:rsidRPr="009A1F92" w:rsidRDefault="009102F1" w:rsidP="00D03FDA">
      <w:pPr>
        <w:autoSpaceDE w:val="0"/>
        <w:autoSpaceDN w:val="0"/>
        <w:spacing w:before="178" w:after="0"/>
        <w:ind w:left="420" w:right="288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077C4C" w:rsidRPr="009A1F92" w:rsidRDefault="009102F1" w:rsidP="00D03FDA">
      <w:pPr>
        <w:autoSpaceDE w:val="0"/>
        <w:autoSpaceDN w:val="0"/>
        <w:spacing w:before="190" w:after="0"/>
        <w:ind w:left="4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077C4C" w:rsidRPr="009A1F92" w:rsidRDefault="009102F1" w:rsidP="00D03FDA">
      <w:pPr>
        <w:autoSpaceDE w:val="0"/>
        <w:autoSpaceDN w:val="0"/>
        <w:spacing w:before="190" w:after="0" w:line="271" w:lineRule="auto"/>
        <w:ind w:left="42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077C4C" w:rsidRPr="009A1F92" w:rsidRDefault="00077C4C" w:rsidP="00D03FDA">
      <w:pPr>
        <w:jc w:val="both"/>
        <w:rPr>
          <w:lang w:val="ru-RU"/>
        </w:rPr>
        <w:sectPr w:rsidR="00077C4C" w:rsidRPr="009A1F92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77C4C" w:rsidRPr="009A1F92" w:rsidRDefault="00077C4C" w:rsidP="00D03FDA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077C4C" w:rsidRPr="009A1F92" w:rsidRDefault="009102F1" w:rsidP="00D03FDA">
      <w:pPr>
        <w:autoSpaceDE w:val="0"/>
        <w:autoSpaceDN w:val="0"/>
        <w:spacing w:after="0" w:line="262" w:lineRule="auto"/>
        <w:ind w:left="420" w:right="432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077C4C" w:rsidRPr="009A1F92" w:rsidRDefault="009102F1" w:rsidP="00D03FDA">
      <w:pPr>
        <w:autoSpaceDE w:val="0"/>
        <w:autoSpaceDN w:val="0"/>
        <w:spacing w:before="190" w:after="0" w:line="281" w:lineRule="auto"/>
        <w:ind w:left="4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</w:t>
      </w:r>
    </w:p>
    <w:p w:rsidR="00077C4C" w:rsidRPr="009A1F92" w:rsidRDefault="009102F1" w:rsidP="00D03FDA">
      <w:pPr>
        <w:autoSpaceDE w:val="0"/>
        <w:autoSpaceDN w:val="0"/>
        <w:spacing w:before="178" w:after="0" w:line="286" w:lineRule="auto"/>
        <w:ind w:firstLine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курса«Окружающий мир» осуществлён на основе следующих ведущих идей: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ind w:left="4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раскрытие роли человека в природе и обществе; </w:t>
      </w:r>
    </w:p>
    <w:p w:rsidR="00077C4C" w:rsidRPr="009A1F92" w:rsidRDefault="009102F1" w:rsidP="00D03FDA">
      <w:pPr>
        <w:autoSpaceDE w:val="0"/>
        <w:autoSpaceDN w:val="0"/>
        <w:spacing w:before="190" w:after="0" w:line="271" w:lineRule="auto"/>
        <w:ind w:left="420" w:right="432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освоение общечеловеческих ценностей взаимодействия в системах «Человек и природа»,«Человек и общество», «Человек и другие люди», «Человек и его самость», «Человек и познание».</w:t>
      </w:r>
    </w:p>
    <w:p w:rsidR="00077C4C" w:rsidRPr="009A1F92" w:rsidRDefault="009102F1" w:rsidP="00D03FDA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jc w:val="both"/>
        <w:rPr>
          <w:lang w:val="ru-RU"/>
        </w:rPr>
      </w:pP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:rsidR="00077C4C" w:rsidRPr="009A1F92" w:rsidRDefault="00077C4C">
      <w:pPr>
        <w:rPr>
          <w:lang w:val="ru-RU"/>
        </w:rPr>
        <w:sectPr w:rsidR="00077C4C" w:rsidRPr="009A1F92">
          <w:pgSz w:w="11900" w:h="16840"/>
          <w:pgMar w:top="286" w:right="766" w:bottom="1440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077C4C" w:rsidRPr="009A1F92" w:rsidRDefault="00077C4C">
      <w:pPr>
        <w:autoSpaceDE w:val="0"/>
        <w:autoSpaceDN w:val="0"/>
        <w:spacing w:after="78" w:line="220" w:lineRule="exact"/>
        <w:rPr>
          <w:lang w:val="ru-RU"/>
        </w:rPr>
      </w:pPr>
    </w:p>
    <w:p w:rsidR="00077C4C" w:rsidRPr="009A1F92" w:rsidRDefault="009102F1">
      <w:pPr>
        <w:autoSpaceDE w:val="0"/>
        <w:autoSpaceDN w:val="0"/>
        <w:spacing w:after="0" w:line="230" w:lineRule="auto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077C4C" w:rsidRPr="009A1F92" w:rsidRDefault="009102F1" w:rsidP="00D03FDA">
      <w:pPr>
        <w:tabs>
          <w:tab w:val="left" w:pos="180"/>
        </w:tabs>
        <w:autoSpaceDE w:val="0"/>
        <w:autoSpaceDN w:val="0"/>
        <w:spacing w:before="346" w:after="0" w:line="281" w:lineRule="auto"/>
        <w:jc w:val="both"/>
        <w:rPr>
          <w:lang w:val="ru-RU"/>
        </w:rPr>
      </w:pP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общество </w:t>
      </w:r>
      <w:r w:rsidRPr="009A1F92">
        <w:rPr>
          <w:lang w:val="ru-RU"/>
        </w:rPr>
        <w:br/>
      </w: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деятельность с одноклассниками — учёба, игры, отдых. Рабочее место школьника: удобное 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077C4C" w:rsidRPr="009A1F92" w:rsidRDefault="009102F1" w:rsidP="00D03FDA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jc w:val="both"/>
        <w:rPr>
          <w:lang w:val="ru-RU"/>
        </w:rPr>
      </w:pP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:rsidR="00077C4C" w:rsidRPr="009A1F92" w:rsidRDefault="009102F1" w:rsidP="00D03FDA">
      <w:pPr>
        <w:autoSpaceDE w:val="0"/>
        <w:autoSpaceDN w:val="0"/>
        <w:spacing w:before="72" w:after="0"/>
        <w:ind w:firstLine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 мира.    Правила поведения в социуме.</w:t>
      </w:r>
    </w:p>
    <w:p w:rsidR="00077C4C" w:rsidRPr="009A1F92" w:rsidRDefault="009102F1" w:rsidP="00D03FDA">
      <w:pPr>
        <w:tabs>
          <w:tab w:val="left" w:pos="180"/>
        </w:tabs>
        <w:autoSpaceDE w:val="0"/>
        <w:autoSpaceDN w:val="0"/>
        <w:spacing w:before="70" w:after="0" w:line="281" w:lineRule="auto"/>
        <w:jc w:val="both"/>
        <w:rPr>
          <w:lang w:val="ru-RU"/>
        </w:rPr>
      </w:pP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природа </w:t>
      </w:r>
      <w:r w:rsidRPr="009A1F92">
        <w:rPr>
          <w:lang w:val="ru-RU"/>
        </w:rPr>
        <w:br/>
      </w: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:rsidR="00077C4C" w:rsidRPr="009A1F92" w:rsidRDefault="009102F1" w:rsidP="00D03FDA">
      <w:pPr>
        <w:autoSpaceDE w:val="0"/>
        <w:autoSpaceDN w:val="0"/>
        <w:spacing w:before="70" w:after="0"/>
        <w:ind w:right="144" w:firstLine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077C4C" w:rsidRPr="009A1F92" w:rsidRDefault="009102F1" w:rsidP="00D03FDA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jc w:val="both"/>
        <w:rPr>
          <w:lang w:val="ru-RU"/>
        </w:rPr>
      </w:pP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Мир животных Разные группы животных (звери, насекомые, птицы, рыбы и др. ). Домашние и дикие животные (различия в условиях жизни). Забота о домашних питомцах.</w:t>
      </w:r>
    </w:p>
    <w:p w:rsidR="00077C4C" w:rsidRPr="009A1F92" w:rsidRDefault="009102F1" w:rsidP="00D03FDA">
      <w:pPr>
        <w:autoSpaceDE w:val="0"/>
        <w:autoSpaceDN w:val="0"/>
        <w:spacing w:before="70" w:after="0" w:line="262" w:lineRule="auto"/>
        <w:ind w:left="18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Правила безопасной жизни 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необходимости соблюдения режима дня, правил здорового питания и личной гигиены. </w:t>
      </w:r>
    </w:p>
    <w:p w:rsidR="00077C4C" w:rsidRPr="009A1F92" w:rsidRDefault="009102F1" w:rsidP="00D03FDA">
      <w:pPr>
        <w:autoSpaceDE w:val="0"/>
        <w:autoSpaceDN w:val="0"/>
        <w:spacing w:before="70" w:after="0" w:line="230" w:lineRule="auto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Правила безопасности в быту: пользование бытовыми электроприборами, газовыми плитами.</w:t>
      </w:r>
    </w:p>
    <w:p w:rsidR="00077C4C" w:rsidRPr="009A1F92" w:rsidRDefault="009102F1" w:rsidP="00D03FDA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jc w:val="both"/>
        <w:rPr>
          <w:lang w:val="ru-RU"/>
        </w:rPr>
      </w:pP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077C4C" w:rsidRPr="009A1F92" w:rsidRDefault="009102F1" w:rsidP="00D03FDA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jc w:val="both"/>
        <w:rPr>
          <w:lang w:val="ru-RU"/>
        </w:rPr>
      </w:pP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077C4C" w:rsidRPr="009A1F92" w:rsidRDefault="009102F1" w:rsidP="00D03FDA">
      <w:pPr>
        <w:autoSpaceDE w:val="0"/>
        <w:autoSpaceDN w:val="0"/>
        <w:spacing w:before="192" w:after="0" w:line="262" w:lineRule="auto"/>
        <w:ind w:left="180" w:right="3456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9A1F92">
        <w:rPr>
          <w:rFonts w:ascii="Times New Roman" w:eastAsia="Times New Roman" w:hAnsi="Times New Roman"/>
          <w:i/>
          <w:color w:val="000000"/>
          <w:sz w:val="24"/>
          <w:lang w:val="ru-RU"/>
        </w:rPr>
        <w:t>Познавательные универсальные учебные действия:</w:t>
      </w:r>
    </w:p>
    <w:p w:rsidR="00077C4C" w:rsidRPr="009A1F92" w:rsidRDefault="009102F1" w:rsidP="00D03FDA">
      <w:pPr>
        <w:autoSpaceDE w:val="0"/>
        <w:autoSpaceDN w:val="0"/>
        <w:spacing w:before="178" w:after="0" w:line="262" w:lineRule="auto"/>
        <w:ind w:left="42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 w:right="288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лиственных и хвойных растений, сравнивать их, устанавливать различия во внешнем виде.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077C4C" w:rsidRPr="009A1F92" w:rsidRDefault="009102F1" w:rsidP="00D03FDA">
      <w:pPr>
        <w:autoSpaceDE w:val="0"/>
        <w:autoSpaceDN w:val="0"/>
        <w:spacing w:before="178" w:after="0" w:line="262" w:lineRule="auto"/>
        <w:ind w:left="4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информация может быть представлена в разной форме — текста, иллюстраций, видео, таблицы; </w:t>
      </w:r>
    </w:p>
    <w:p w:rsidR="00077C4C" w:rsidRPr="009A1F92" w:rsidRDefault="00077C4C" w:rsidP="00D03FDA">
      <w:pPr>
        <w:jc w:val="both"/>
        <w:rPr>
          <w:lang w:val="ru-RU"/>
        </w:rPr>
        <w:sectPr w:rsidR="00077C4C" w:rsidRPr="009A1F92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77C4C" w:rsidRPr="009A1F92" w:rsidRDefault="00077C4C" w:rsidP="00D03FDA">
      <w:pPr>
        <w:autoSpaceDE w:val="0"/>
        <w:autoSpaceDN w:val="0"/>
        <w:spacing w:after="108" w:line="220" w:lineRule="exact"/>
        <w:jc w:val="both"/>
        <w:rPr>
          <w:lang w:val="ru-RU"/>
        </w:rPr>
      </w:pPr>
    </w:p>
    <w:p w:rsidR="00077C4C" w:rsidRPr="009A1F92" w:rsidRDefault="009102F1" w:rsidP="00D03FDA">
      <w:pPr>
        <w:autoSpaceDE w:val="0"/>
        <w:autoSpaceDN w:val="0"/>
        <w:spacing w:after="0" w:line="230" w:lineRule="auto"/>
        <w:ind w:left="24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соотносить иллюстрацию явления (объекта, предмета) с его названием.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действия:</w:t>
      </w:r>
    </w:p>
    <w:p w:rsidR="00077C4C" w:rsidRPr="009A1F92" w:rsidRDefault="009102F1" w:rsidP="00D03FDA">
      <w:pPr>
        <w:autoSpaceDE w:val="0"/>
        <w:autoSpaceDN w:val="0"/>
        <w:spacing w:before="178" w:after="0" w:line="262" w:lineRule="auto"/>
        <w:ind w:left="240" w:right="288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240" w:right="1008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24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соотносить  предметы   декоративно-прикладного   искусства с принадлежностью народу РФ, описывать предмет по предложенному плану; </w:t>
      </w:r>
    </w:p>
    <w:p w:rsidR="00077C4C" w:rsidRPr="009A1F92" w:rsidRDefault="009102F1" w:rsidP="00D03FDA">
      <w:pPr>
        <w:autoSpaceDE w:val="0"/>
        <w:autoSpaceDN w:val="0"/>
        <w:spacing w:before="192" w:after="0" w:line="262" w:lineRule="auto"/>
        <w:ind w:left="240" w:right="432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 предложенному плану время года, передавать в рассказе своё отношение к природным явлениям; </w:t>
      </w:r>
    </w:p>
    <w:p w:rsidR="00077C4C" w:rsidRPr="009A1F92" w:rsidRDefault="009102F1" w:rsidP="00D03FDA">
      <w:pPr>
        <w:autoSpaceDE w:val="0"/>
        <w:autoSpaceDN w:val="0"/>
        <w:spacing w:before="190" w:after="0" w:line="230" w:lineRule="auto"/>
        <w:ind w:left="24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домашних и диких животных, объяснять, чем они различаются.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i/>
          <w:color w:val="000000"/>
          <w:sz w:val="24"/>
          <w:lang w:val="ru-RU"/>
        </w:rPr>
        <w:t>Регулятивные универсальные учебные действия:</w:t>
      </w:r>
    </w:p>
    <w:p w:rsidR="00077C4C" w:rsidRPr="009A1F92" w:rsidRDefault="009102F1" w:rsidP="00D03FDA">
      <w:pPr>
        <w:autoSpaceDE w:val="0"/>
        <w:autoSpaceDN w:val="0"/>
        <w:spacing w:before="178" w:after="0" w:line="271" w:lineRule="auto"/>
        <w:ind w:left="24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24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выполнение правил безопасного поведения на дорогах и улицах другими детьми, выполнять самооценку; </w:t>
      </w:r>
    </w:p>
    <w:p w:rsidR="00077C4C" w:rsidRPr="009A1F92" w:rsidRDefault="009102F1" w:rsidP="00D03FDA">
      <w:pPr>
        <w:autoSpaceDE w:val="0"/>
        <w:autoSpaceDN w:val="0"/>
        <w:spacing w:before="190" w:after="0" w:line="271" w:lineRule="auto"/>
        <w:ind w:left="24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 и газовыми приборами.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</w:p>
    <w:p w:rsidR="00077C4C" w:rsidRPr="009A1F92" w:rsidRDefault="009102F1" w:rsidP="00D03FDA">
      <w:pPr>
        <w:autoSpaceDE w:val="0"/>
        <w:autoSpaceDN w:val="0"/>
        <w:spacing w:before="178" w:after="0" w:line="271" w:lineRule="auto"/>
        <w:ind w:left="240" w:right="432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077C4C" w:rsidRPr="009A1F92" w:rsidRDefault="00077C4C">
      <w:pPr>
        <w:rPr>
          <w:lang w:val="ru-RU"/>
        </w:rPr>
        <w:sectPr w:rsidR="00077C4C" w:rsidRPr="009A1F92">
          <w:pgSz w:w="11900" w:h="16840"/>
          <w:pgMar w:top="328" w:right="796" w:bottom="1440" w:left="846" w:header="720" w:footer="720" w:gutter="0"/>
          <w:cols w:space="720" w:equalWidth="0">
            <w:col w:w="10258" w:space="0"/>
          </w:cols>
          <w:docGrid w:linePitch="360"/>
        </w:sectPr>
      </w:pPr>
    </w:p>
    <w:p w:rsidR="00077C4C" w:rsidRPr="009A1F92" w:rsidRDefault="00077C4C">
      <w:pPr>
        <w:autoSpaceDE w:val="0"/>
        <w:autoSpaceDN w:val="0"/>
        <w:spacing w:after="78" w:line="220" w:lineRule="exact"/>
        <w:rPr>
          <w:lang w:val="ru-RU"/>
        </w:rPr>
      </w:pPr>
    </w:p>
    <w:p w:rsidR="00077C4C" w:rsidRPr="009A1F92" w:rsidRDefault="009102F1">
      <w:pPr>
        <w:autoSpaceDE w:val="0"/>
        <w:autoSpaceDN w:val="0"/>
        <w:spacing w:after="0" w:line="230" w:lineRule="auto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077C4C" w:rsidRPr="009A1F92" w:rsidRDefault="009102F1" w:rsidP="00D03FDA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jc w:val="both"/>
        <w:rPr>
          <w:lang w:val="ru-RU"/>
        </w:rPr>
      </w:pP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"Окружающий мир"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077C4C" w:rsidRPr="009A1F92" w:rsidRDefault="009102F1">
      <w:pPr>
        <w:autoSpaceDE w:val="0"/>
        <w:autoSpaceDN w:val="0"/>
        <w:spacing w:before="226" w:after="0" w:line="230" w:lineRule="auto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077C4C" w:rsidRPr="009A1F92" w:rsidRDefault="009102F1" w:rsidP="00D03FDA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jc w:val="both"/>
        <w:rPr>
          <w:lang w:val="ru-RU"/>
        </w:rPr>
      </w:pP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9A1F92">
        <w:rPr>
          <w:lang w:val="ru-RU"/>
        </w:rPr>
        <w:br/>
      </w:r>
      <w:r w:rsidRPr="009A1F92">
        <w:rPr>
          <w:lang w:val="ru-RU"/>
        </w:rPr>
        <w:tab/>
      </w: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:rsidR="00077C4C" w:rsidRPr="009A1F92" w:rsidRDefault="009102F1" w:rsidP="00D03FDA">
      <w:pPr>
        <w:autoSpaceDE w:val="0"/>
        <w:autoSpaceDN w:val="0"/>
        <w:spacing w:before="180" w:after="0" w:line="262" w:lineRule="auto"/>
        <w:ind w:left="420" w:right="7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077C4C" w:rsidRPr="009A1F92" w:rsidRDefault="009102F1" w:rsidP="00D03FDA">
      <w:pPr>
        <w:autoSpaceDE w:val="0"/>
        <w:autoSpaceDN w:val="0"/>
        <w:spacing w:before="190" w:after="0" w:line="271" w:lineRule="auto"/>
        <w:ind w:left="42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 w:right="144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077C4C" w:rsidRPr="009A1F92" w:rsidRDefault="009102F1" w:rsidP="00D03FDA">
      <w:pPr>
        <w:autoSpaceDE w:val="0"/>
        <w:autoSpaceDN w:val="0"/>
        <w:spacing w:before="178" w:after="0" w:line="262" w:lineRule="auto"/>
        <w:ind w:left="42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077C4C" w:rsidRPr="009A1F92" w:rsidRDefault="009102F1" w:rsidP="00D03FDA">
      <w:pPr>
        <w:autoSpaceDE w:val="0"/>
        <w:autoSpaceDN w:val="0"/>
        <w:spacing w:before="190" w:after="0" w:line="271" w:lineRule="auto"/>
        <w:ind w:left="420" w:right="86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077C4C" w:rsidRPr="009A1F92" w:rsidRDefault="009102F1" w:rsidP="00D03FDA">
      <w:pPr>
        <w:autoSpaceDE w:val="0"/>
        <w:autoSpaceDN w:val="0"/>
        <w:spacing w:before="190" w:after="0" w:line="271" w:lineRule="auto"/>
        <w:ind w:left="420" w:right="576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077C4C" w:rsidRPr="009A1F92" w:rsidRDefault="009102F1" w:rsidP="00D03FDA">
      <w:pPr>
        <w:autoSpaceDE w:val="0"/>
        <w:autoSpaceDN w:val="0"/>
        <w:spacing w:before="180" w:after="0" w:line="230" w:lineRule="auto"/>
        <w:ind w:left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077C4C" w:rsidRPr="009A1F92" w:rsidRDefault="009102F1" w:rsidP="00D03FDA">
      <w:pPr>
        <w:autoSpaceDE w:val="0"/>
        <w:autoSpaceDN w:val="0"/>
        <w:spacing w:before="178" w:after="0" w:line="271" w:lineRule="auto"/>
        <w:ind w:left="42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77C4C" w:rsidRPr="009A1F92" w:rsidRDefault="009102F1" w:rsidP="00D03FDA">
      <w:pPr>
        <w:autoSpaceDE w:val="0"/>
        <w:autoSpaceDN w:val="0"/>
        <w:spacing w:before="178" w:after="0" w:line="271" w:lineRule="auto"/>
        <w:ind w:left="420" w:right="288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информационной);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 w:right="432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077C4C" w:rsidRPr="009A1F92" w:rsidRDefault="00077C4C" w:rsidP="00D03FDA">
      <w:pPr>
        <w:jc w:val="both"/>
        <w:rPr>
          <w:lang w:val="ru-RU"/>
        </w:rPr>
        <w:sectPr w:rsidR="00077C4C" w:rsidRPr="009A1F92">
          <w:pgSz w:w="11900" w:h="16840"/>
          <w:pgMar w:top="298" w:right="648" w:bottom="45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077C4C" w:rsidRPr="009A1F92" w:rsidRDefault="00077C4C" w:rsidP="00D03FDA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077C4C" w:rsidRPr="009A1F92" w:rsidRDefault="009102F1" w:rsidP="00D03FDA">
      <w:pPr>
        <w:autoSpaceDE w:val="0"/>
        <w:autoSpaceDN w:val="0"/>
        <w:spacing w:after="0" w:line="230" w:lineRule="auto"/>
        <w:ind w:left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077C4C" w:rsidRPr="009A1F92" w:rsidRDefault="009102F1" w:rsidP="00D03FDA">
      <w:pPr>
        <w:autoSpaceDE w:val="0"/>
        <w:autoSpaceDN w:val="0"/>
        <w:spacing w:before="178" w:after="0" w:line="271" w:lineRule="auto"/>
        <w:ind w:left="420" w:right="576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077C4C" w:rsidRPr="009A1F92" w:rsidRDefault="009102F1" w:rsidP="00D03FDA">
      <w:pPr>
        <w:autoSpaceDE w:val="0"/>
        <w:autoSpaceDN w:val="0"/>
        <w:spacing w:before="178" w:after="0" w:line="262" w:lineRule="auto"/>
        <w:ind w:left="420" w:right="432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077C4C" w:rsidRPr="009A1F92" w:rsidRDefault="009102F1" w:rsidP="00D03FDA">
      <w:pPr>
        <w:autoSpaceDE w:val="0"/>
        <w:autoSpaceDN w:val="0"/>
        <w:spacing w:before="180" w:after="0" w:line="230" w:lineRule="auto"/>
        <w:ind w:left="4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:rsidR="00077C4C" w:rsidRPr="009A1F92" w:rsidRDefault="009102F1" w:rsidP="00D03FDA">
      <w:pPr>
        <w:autoSpaceDE w:val="0"/>
        <w:autoSpaceDN w:val="0"/>
        <w:spacing w:before="192" w:after="0" w:line="271" w:lineRule="auto"/>
        <w:ind w:left="420" w:right="576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077C4C" w:rsidRPr="009A1F92" w:rsidRDefault="009102F1">
      <w:pPr>
        <w:autoSpaceDE w:val="0"/>
        <w:autoSpaceDN w:val="0"/>
        <w:spacing w:before="286" w:after="0" w:line="230" w:lineRule="auto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077C4C" w:rsidRPr="009A1F92" w:rsidRDefault="009102F1" w:rsidP="00D03FDA">
      <w:pPr>
        <w:autoSpaceDE w:val="0"/>
        <w:autoSpaceDN w:val="0"/>
        <w:spacing w:before="346" w:after="0" w:line="262" w:lineRule="auto"/>
        <w:ind w:left="180" w:right="4752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Познавательныеуниверсальные учебные действия: </w:t>
      </w:r>
      <w:r w:rsidRPr="009A1F92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077C4C" w:rsidRPr="009A1F92" w:rsidRDefault="009102F1" w:rsidP="00D03FDA">
      <w:pPr>
        <w:autoSpaceDE w:val="0"/>
        <w:autoSpaceDN w:val="0"/>
        <w:spacing w:before="178" w:after="0" w:line="262" w:lineRule="auto"/>
        <w:ind w:left="420" w:right="7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077C4C" w:rsidRPr="009A1F92" w:rsidRDefault="009102F1" w:rsidP="00D03FDA">
      <w:pPr>
        <w:autoSpaceDE w:val="0"/>
        <w:autoSpaceDN w:val="0"/>
        <w:spacing w:before="190" w:after="0" w:line="271" w:lineRule="auto"/>
        <w:ind w:left="42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 w:right="1296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077C4C" w:rsidRPr="009A1F92" w:rsidRDefault="009102F1" w:rsidP="00D03FDA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объединять части объекта (объекты) по определённому признаку;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 w:right="576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077C4C" w:rsidRPr="009A1F92" w:rsidRDefault="009102F1" w:rsidP="00D03FDA">
      <w:pPr>
        <w:autoSpaceDE w:val="0"/>
        <w:autoSpaceDN w:val="0"/>
        <w:spacing w:before="192" w:after="0" w:line="262" w:lineRule="auto"/>
        <w:ind w:left="42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077C4C" w:rsidRPr="009A1F92" w:rsidRDefault="009102F1" w:rsidP="00D03FDA">
      <w:pPr>
        <w:autoSpaceDE w:val="0"/>
        <w:autoSpaceDN w:val="0"/>
        <w:spacing w:before="192" w:after="0" w:line="262" w:lineRule="auto"/>
        <w:ind w:left="420" w:right="576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077C4C" w:rsidRPr="009A1F92" w:rsidRDefault="009102F1" w:rsidP="00D03FDA">
      <w:pPr>
        <w:autoSpaceDE w:val="0"/>
        <w:autoSpaceDN w:val="0"/>
        <w:spacing w:before="178" w:after="0" w:line="271" w:lineRule="auto"/>
        <w:ind w:left="420" w:right="576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 w:right="7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 w:right="432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</w:p>
    <w:p w:rsidR="00077C4C" w:rsidRPr="009A1F92" w:rsidRDefault="00077C4C" w:rsidP="00D03FDA">
      <w:pPr>
        <w:jc w:val="both"/>
        <w:rPr>
          <w:lang w:val="ru-RU"/>
        </w:rPr>
        <w:sectPr w:rsidR="00077C4C" w:rsidRPr="009A1F92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77C4C" w:rsidRPr="009A1F92" w:rsidRDefault="00077C4C" w:rsidP="00D03FDA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077C4C" w:rsidRPr="009A1F92" w:rsidRDefault="009102F1" w:rsidP="00D03FDA">
      <w:pPr>
        <w:autoSpaceDE w:val="0"/>
        <w:autoSpaceDN w:val="0"/>
        <w:spacing w:after="0" w:line="230" w:lineRule="auto"/>
        <w:ind w:left="24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последствия; коллективный труд и его результаты и др. ); </w:t>
      </w:r>
    </w:p>
    <w:p w:rsidR="00077C4C" w:rsidRPr="009A1F92" w:rsidRDefault="009102F1" w:rsidP="00D03FDA">
      <w:pPr>
        <w:autoSpaceDE w:val="0"/>
        <w:autoSpaceDN w:val="0"/>
        <w:spacing w:before="190" w:after="0" w:line="271" w:lineRule="auto"/>
        <w:ind w:left="240" w:right="7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—следствие);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240" w:right="1152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077C4C" w:rsidRPr="009A1F92" w:rsidRDefault="009102F1" w:rsidP="00D03FDA">
      <w:pPr>
        <w:autoSpaceDE w:val="0"/>
        <w:autoSpaceDN w:val="0"/>
        <w:spacing w:before="178" w:after="0" w:line="262" w:lineRule="auto"/>
        <w:ind w:left="24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077C4C" w:rsidRPr="009A1F92" w:rsidRDefault="009102F1" w:rsidP="00D03FDA">
      <w:pPr>
        <w:autoSpaceDE w:val="0"/>
        <w:autoSpaceDN w:val="0"/>
        <w:spacing w:before="192" w:after="0" w:line="262" w:lineRule="auto"/>
        <w:ind w:left="240" w:right="1008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240" w:right="432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240" w:right="144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240" w:right="7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240" w:right="288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240" w:right="86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24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077C4C" w:rsidRPr="009A1F92" w:rsidRDefault="009102F1" w:rsidP="00D03FDA">
      <w:pPr>
        <w:autoSpaceDE w:val="0"/>
        <w:autoSpaceDN w:val="0"/>
        <w:spacing w:before="178" w:after="0" w:line="262" w:lineRule="auto"/>
        <w:ind w:left="240" w:right="576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077C4C" w:rsidRPr="009A1F92" w:rsidRDefault="009102F1" w:rsidP="00D03FDA">
      <w:pPr>
        <w:autoSpaceDE w:val="0"/>
        <w:autoSpaceDN w:val="0"/>
        <w:spacing w:before="192" w:after="0" w:line="262" w:lineRule="auto"/>
        <w:ind w:left="24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077C4C" w:rsidRPr="009A1F92" w:rsidRDefault="009102F1" w:rsidP="00D03FDA">
      <w:pPr>
        <w:autoSpaceDE w:val="0"/>
        <w:autoSpaceDN w:val="0"/>
        <w:spacing w:before="192" w:after="0" w:line="262" w:lineRule="auto"/>
        <w:ind w:left="240" w:right="576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240" w:right="432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077C4C" w:rsidRPr="009A1F92" w:rsidRDefault="009102F1" w:rsidP="00D03FDA">
      <w:pPr>
        <w:autoSpaceDE w:val="0"/>
        <w:autoSpaceDN w:val="0"/>
        <w:spacing w:before="190" w:after="0" w:line="230" w:lineRule="auto"/>
        <w:ind w:left="24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устные и письменные тексты (описание, рассуждение, повествование);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240" w:right="576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240" w:right="576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240" w:right="432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 с возможной презентацией (текст, рисунки, фото, плакаты и др. ) к тексту выступления.</w:t>
      </w:r>
    </w:p>
    <w:p w:rsidR="00077C4C" w:rsidRPr="009A1F92" w:rsidRDefault="00077C4C" w:rsidP="00D03FDA">
      <w:pPr>
        <w:jc w:val="both"/>
        <w:rPr>
          <w:lang w:val="ru-RU"/>
        </w:rPr>
        <w:sectPr w:rsidR="00077C4C" w:rsidRPr="009A1F92">
          <w:pgSz w:w="11900" w:h="16840"/>
          <w:pgMar w:top="286" w:right="790" w:bottom="438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077C4C" w:rsidRPr="009A1F92" w:rsidRDefault="00077C4C" w:rsidP="00D03FDA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077C4C" w:rsidRPr="009A1F92" w:rsidRDefault="009102F1" w:rsidP="00D03FDA">
      <w:pPr>
        <w:autoSpaceDE w:val="0"/>
        <w:autoSpaceDN w:val="0"/>
        <w:spacing w:after="0" w:line="262" w:lineRule="auto"/>
        <w:ind w:left="180" w:right="4896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универсальные учебные действия: </w:t>
      </w:r>
      <w:r w:rsidRPr="009A1F92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077C4C" w:rsidRPr="009A1F92" w:rsidRDefault="009102F1" w:rsidP="00D03FDA">
      <w:pPr>
        <w:autoSpaceDE w:val="0"/>
        <w:autoSpaceDN w:val="0"/>
        <w:spacing w:before="178" w:after="0" w:line="262" w:lineRule="auto"/>
        <w:ind w:left="420" w:right="7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077C4C" w:rsidRPr="009A1F92" w:rsidRDefault="009102F1" w:rsidP="00D03FDA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 и операций.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ind w:left="4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077C4C" w:rsidRPr="009A1F92" w:rsidRDefault="009102F1" w:rsidP="00D03FDA">
      <w:pPr>
        <w:autoSpaceDE w:val="0"/>
        <w:autoSpaceDN w:val="0"/>
        <w:spacing w:before="192" w:after="0" w:line="262" w:lineRule="auto"/>
        <w:ind w:left="42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077C4C" w:rsidRPr="009A1F92" w:rsidRDefault="009102F1" w:rsidP="00D03FDA">
      <w:pPr>
        <w:autoSpaceDE w:val="0"/>
        <w:autoSpaceDN w:val="0"/>
        <w:spacing w:before="178" w:after="0" w:line="262" w:lineRule="auto"/>
        <w:ind w:left="420" w:right="432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 w:right="144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оценивать целесообразность выбранных способов действия, при необходимости корректировать их.</w:t>
      </w:r>
    </w:p>
    <w:p w:rsidR="00077C4C" w:rsidRPr="009A1F92" w:rsidRDefault="009102F1" w:rsidP="00D03FDA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077C4C" w:rsidRPr="009A1F92" w:rsidRDefault="009102F1" w:rsidP="00D03FDA">
      <w:pPr>
        <w:autoSpaceDE w:val="0"/>
        <w:autoSpaceDN w:val="0"/>
        <w:spacing w:before="178" w:after="0" w:line="271" w:lineRule="auto"/>
        <w:ind w:left="420" w:right="288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значение коллективной деятельности для успешного решения учебной 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 w:right="158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077C4C" w:rsidRPr="009A1F92" w:rsidRDefault="009102F1" w:rsidP="00D03FDA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руководить, выполнять поручения, подчиняться; </w:t>
      </w:r>
    </w:p>
    <w:p w:rsidR="00077C4C" w:rsidRPr="009A1F92" w:rsidRDefault="009102F1" w:rsidP="00D03FDA">
      <w:pPr>
        <w:autoSpaceDE w:val="0"/>
        <w:autoSpaceDN w:val="0"/>
        <w:spacing w:before="190" w:after="0" w:line="271" w:lineRule="auto"/>
        <w:ind w:left="420"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077C4C" w:rsidRPr="009A1F92" w:rsidRDefault="009102F1" w:rsidP="00D03FDA">
      <w:pPr>
        <w:autoSpaceDE w:val="0"/>
        <w:autoSpaceDN w:val="0"/>
        <w:spacing w:before="192" w:after="0" w:line="230" w:lineRule="auto"/>
        <w:ind w:left="4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работы.</w:t>
      </w:r>
    </w:p>
    <w:p w:rsidR="00077C4C" w:rsidRPr="009A1F92" w:rsidRDefault="009102F1">
      <w:pPr>
        <w:autoSpaceDE w:val="0"/>
        <w:autoSpaceDN w:val="0"/>
        <w:spacing w:before="288" w:after="0" w:line="230" w:lineRule="auto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077C4C" w:rsidRPr="009A1F92" w:rsidRDefault="009102F1" w:rsidP="00D03FDA">
      <w:pPr>
        <w:autoSpaceDE w:val="0"/>
        <w:autoSpaceDN w:val="0"/>
        <w:spacing w:before="346" w:after="0" w:line="230" w:lineRule="auto"/>
        <w:ind w:left="18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классе 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</w:p>
    <w:p w:rsidR="00077C4C" w:rsidRPr="009A1F92" w:rsidRDefault="009102F1" w:rsidP="00D03FDA">
      <w:pPr>
        <w:autoSpaceDE w:val="0"/>
        <w:autoSpaceDN w:val="0"/>
        <w:spacing w:before="178" w:after="0" w:line="271" w:lineRule="auto"/>
        <w:ind w:left="420" w:right="288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077C4C" w:rsidRPr="009A1F92" w:rsidRDefault="009102F1" w:rsidP="00D03FDA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название своего населённого пункта, региона, страны;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left="420" w:right="288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077C4C" w:rsidRPr="009A1F92" w:rsidRDefault="009102F1" w:rsidP="00D03FDA">
      <w:pPr>
        <w:autoSpaceDE w:val="0"/>
        <w:autoSpaceDN w:val="0"/>
        <w:spacing w:before="190" w:after="0" w:line="271" w:lineRule="auto"/>
        <w:ind w:left="420" w:right="288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животных(насекомые, рыбы, птицы, звери); </w:t>
      </w:r>
    </w:p>
    <w:p w:rsidR="00077C4C" w:rsidRPr="009A1F92" w:rsidRDefault="00077C4C" w:rsidP="00D03FDA">
      <w:pPr>
        <w:jc w:val="both"/>
        <w:rPr>
          <w:lang w:val="ru-RU"/>
        </w:rPr>
        <w:sectPr w:rsidR="00077C4C" w:rsidRPr="009A1F92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77C4C" w:rsidRPr="009A1F92" w:rsidRDefault="00077C4C" w:rsidP="00D03FDA">
      <w:pPr>
        <w:autoSpaceDE w:val="0"/>
        <w:autoSpaceDN w:val="0"/>
        <w:spacing w:after="108" w:line="220" w:lineRule="exact"/>
        <w:jc w:val="both"/>
        <w:rPr>
          <w:lang w:val="ru-RU"/>
        </w:rPr>
      </w:pPr>
    </w:p>
    <w:p w:rsidR="00077C4C" w:rsidRPr="009A1F92" w:rsidRDefault="009102F1" w:rsidP="00D03FDA">
      <w:pPr>
        <w:autoSpaceDE w:val="0"/>
        <w:autoSpaceDN w:val="0"/>
        <w:spacing w:after="0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077C4C" w:rsidRPr="009A1F92" w:rsidRDefault="009102F1" w:rsidP="00D03FDA">
      <w:pPr>
        <w:autoSpaceDE w:val="0"/>
        <w:autoSpaceDN w:val="0"/>
        <w:spacing w:before="190" w:after="0" w:line="230" w:lineRule="auto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правила ухода за комнатными растениями и домашними животными; </w:t>
      </w:r>
    </w:p>
    <w:p w:rsidR="00077C4C" w:rsidRPr="009A1F92" w:rsidRDefault="009102F1" w:rsidP="00D03FDA">
      <w:pPr>
        <w:autoSpaceDE w:val="0"/>
        <w:autoSpaceDN w:val="0"/>
        <w:spacing w:before="190" w:after="0"/>
        <w:ind w:right="144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077C4C" w:rsidRPr="009A1F92" w:rsidRDefault="009102F1" w:rsidP="00D03FDA">
      <w:pPr>
        <w:autoSpaceDE w:val="0"/>
        <w:autoSpaceDN w:val="0"/>
        <w:spacing w:before="192" w:after="0" w:line="230" w:lineRule="auto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для ответов на вопросы небольшие тексты о природе и обществе; </w:t>
      </w:r>
    </w:p>
    <w:p w:rsidR="00077C4C" w:rsidRPr="009A1F92" w:rsidRDefault="009102F1" w:rsidP="00D03FDA">
      <w:pPr>
        <w:autoSpaceDE w:val="0"/>
        <w:autoSpaceDN w:val="0"/>
        <w:spacing w:before="192" w:after="0" w:line="262" w:lineRule="auto"/>
        <w:ind w:right="432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right="576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077C4C" w:rsidRPr="009A1F92" w:rsidRDefault="009102F1" w:rsidP="00D03FDA">
      <w:pPr>
        <w:autoSpaceDE w:val="0"/>
        <w:autoSpaceDN w:val="0"/>
        <w:spacing w:before="190" w:after="0" w:line="230" w:lineRule="auto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здорового питания и личной гигиены; </w:t>
      </w:r>
    </w:p>
    <w:p w:rsidR="00077C4C" w:rsidRPr="009A1F92" w:rsidRDefault="009102F1" w:rsidP="00D03FDA">
      <w:pPr>
        <w:autoSpaceDE w:val="0"/>
        <w:autoSpaceDN w:val="0"/>
        <w:spacing w:before="190" w:after="0" w:line="230" w:lineRule="auto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пешехода; </w:t>
      </w:r>
    </w:p>
    <w:p w:rsidR="00077C4C" w:rsidRPr="009A1F92" w:rsidRDefault="009102F1" w:rsidP="00D03FDA">
      <w:pPr>
        <w:autoSpaceDE w:val="0"/>
        <w:autoSpaceDN w:val="0"/>
        <w:spacing w:before="190" w:after="0" w:line="230" w:lineRule="auto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в природе; </w:t>
      </w:r>
    </w:p>
    <w:p w:rsidR="00077C4C" w:rsidRPr="009A1F92" w:rsidRDefault="009102F1" w:rsidP="00D03FDA">
      <w:pPr>
        <w:autoSpaceDE w:val="0"/>
        <w:autoSpaceDN w:val="0"/>
        <w:spacing w:before="190" w:after="0" w:line="262" w:lineRule="auto"/>
        <w:ind w:right="1008"/>
        <w:jc w:val="both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—  с помощью взрослых (учителя, родителей) пользоваться электронным дневником и электронными ресурсами школы.</w:t>
      </w:r>
    </w:p>
    <w:p w:rsidR="00077C4C" w:rsidRPr="009A1F92" w:rsidRDefault="00077C4C">
      <w:pPr>
        <w:rPr>
          <w:lang w:val="ru-RU"/>
        </w:rPr>
        <w:sectPr w:rsidR="00077C4C" w:rsidRPr="009A1F92">
          <w:pgSz w:w="11900" w:h="16840"/>
          <w:pgMar w:top="328" w:right="840" w:bottom="1440" w:left="1086" w:header="720" w:footer="720" w:gutter="0"/>
          <w:cols w:space="720" w:equalWidth="0">
            <w:col w:w="9974" w:space="0"/>
          </w:cols>
          <w:docGrid w:linePitch="360"/>
        </w:sectPr>
      </w:pPr>
    </w:p>
    <w:p w:rsidR="00077C4C" w:rsidRPr="009A1F92" w:rsidRDefault="00077C4C">
      <w:pPr>
        <w:autoSpaceDE w:val="0"/>
        <w:autoSpaceDN w:val="0"/>
        <w:spacing w:after="64" w:line="220" w:lineRule="exact"/>
        <w:rPr>
          <w:lang w:val="ru-RU"/>
        </w:rPr>
      </w:pPr>
    </w:p>
    <w:p w:rsidR="00077C4C" w:rsidRDefault="009102F1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506"/>
        <w:gridCol w:w="528"/>
        <w:gridCol w:w="1106"/>
        <w:gridCol w:w="1140"/>
        <w:gridCol w:w="3962"/>
        <w:gridCol w:w="4588"/>
      </w:tblGrid>
      <w:tr w:rsidR="00C147D0" w:rsidTr="00C147D0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3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4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C147D0" w:rsidTr="00C147D0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7D0" w:rsidRDefault="00C147D0"/>
        </w:tc>
        <w:tc>
          <w:tcPr>
            <w:tcW w:w="3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7D0" w:rsidRDefault="00C147D0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3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7D0" w:rsidRDefault="00C147D0"/>
        </w:tc>
        <w:tc>
          <w:tcPr>
            <w:tcW w:w="4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7D0" w:rsidRDefault="00C147D0"/>
        </w:tc>
      </w:tr>
      <w:tr w:rsidR="00077C4C" w:rsidTr="00C147D0">
        <w:trPr>
          <w:trHeight w:hRule="exact" w:val="348"/>
        </w:trPr>
        <w:tc>
          <w:tcPr>
            <w:tcW w:w="152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Человек и общество.</w:t>
            </w:r>
          </w:p>
        </w:tc>
      </w:tr>
      <w:tr w:rsidR="00C147D0" w:rsidRPr="00C147D0" w:rsidTr="00C147D0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80" w:after="0" w:line="250" w:lineRule="auto"/>
              <w:ind w:left="72" w:right="14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Школьные традиции и праздники. Классный, школьный коллектив, совместная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деятельность.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80" w:after="0" w:line="250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по школе, знакомство с помещениями; Обсуждение ситуаций по теме «Правила поведения в классе и в школе»;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>
            <w:pPr>
              <w:autoSpaceDE w:val="0"/>
              <w:autoSpaceDN w:val="0"/>
              <w:spacing w:before="80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interneturok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okrujmir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</w:p>
        </w:tc>
      </w:tr>
      <w:tr w:rsidR="00C147D0" w:rsidRPr="00C147D0" w:rsidTr="00C147D0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Одноклассники, взаимоотношения между ними; ценность дружбы, взаимной помощи.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ситуаций по теме «Правила поведения в классе и в школе»;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teremoc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index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php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На сайте можно учиться,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играть и веселиться, смотреть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мультфильмы,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разгадывать загадки и ребусы. В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Теремке каждый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ребенок найдет для себя что-то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интересное и полезное.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potomy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 Сайт, на котором можно найти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множество ответов на разные детские вопросы: Где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находится Луна днем? Что такое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Северный полюс?Может ли вода течь в гору? Кто придумал свечку? На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эти и другие вопросы ответ сайт для интересующихся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Потому.ру.</w:t>
            </w:r>
          </w:p>
        </w:tc>
      </w:tr>
      <w:tr w:rsidR="00C147D0" w:rsidRPr="00C147D0" w:rsidTr="00C147D0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Рабочее место школьника. Правила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безопасной работы на учебном месте, режим труда и отдыха.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Беседа по теме «Как содержать рабочее место в порядке»;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elementy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email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Еще один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интересный сайт,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 котором любой ребенок, родитель и учитель сможет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найти ответ на интересующий его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вопрос.</w:t>
            </w:r>
          </w:p>
          <w:p w:rsidR="00C147D0" w:rsidRPr="009A1F92" w:rsidRDefault="00C147D0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clow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Познавательный портал: сайт про все и обо всем!</w:t>
            </w:r>
          </w:p>
          <w:p w:rsidR="00C147D0" w:rsidRPr="009A1F92" w:rsidRDefault="00C147D0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Энциклопедические материалы для ребят и учителей</w:t>
            </w:r>
          </w:p>
        </w:tc>
      </w:tr>
      <w:tr w:rsidR="00C147D0" w:rsidRPr="00C147D0" w:rsidTr="00C147D0">
        <w:trPr>
          <w:trHeight w:hRule="exact" w:val="14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Россия Москва — столица России. Народы России.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Просмотр и обсуждение иллюстраций, видеофрагментов и других материалов (по выбору) на темы «Москва —столица России», «Экскурсия по Москве»;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Энциклопедические материалы для ребят и учителей </w:t>
            </w:r>
            <w:r w:rsidRPr="009A1F9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GeoMan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– Географическая энциклопедия для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школьников и их родителей.</w:t>
            </w:r>
          </w:p>
          <w:p w:rsidR="00C147D0" w:rsidRPr="009A1F92" w:rsidRDefault="00C147D0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nation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geoman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– Страны и народы мира.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</w:tbl>
    <w:p w:rsidR="00077C4C" w:rsidRPr="009A1F92" w:rsidRDefault="00077C4C">
      <w:pPr>
        <w:autoSpaceDE w:val="0"/>
        <w:autoSpaceDN w:val="0"/>
        <w:spacing w:after="0" w:line="14" w:lineRule="exact"/>
        <w:rPr>
          <w:lang w:val="ru-RU"/>
        </w:rPr>
      </w:pPr>
    </w:p>
    <w:p w:rsidR="00077C4C" w:rsidRPr="009A1F92" w:rsidRDefault="00077C4C">
      <w:pPr>
        <w:rPr>
          <w:lang w:val="ru-RU"/>
        </w:rPr>
        <w:sectPr w:rsidR="00077C4C" w:rsidRPr="009A1F92">
          <w:pgSz w:w="16840" w:h="11900"/>
          <w:pgMar w:top="282" w:right="640" w:bottom="9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77C4C" w:rsidRPr="009A1F92" w:rsidRDefault="00077C4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506"/>
        <w:gridCol w:w="528"/>
        <w:gridCol w:w="1106"/>
        <w:gridCol w:w="1140"/>
        <w:gridCol w:w="3962"/>
        <w:gridCol w:w="4588"/>
      </w:tblGrid>
      <w:tr w:rsidR="00C147D0" w:rsidRPr="00C147D0" w:rsidTr="00C147D0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Первоначальные сведения о родном крае. Название своего   населённого пункта (города, села), региона.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Экскурсии, целевые прогулки, просмотр иллюстраций, видеофрагментов и других материалов о родном крае, труде людей;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animal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geoman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–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Многообразный животный мир.</w:t>
            </w:r>
          </w:p>
          <w:p w:rsidR="00C147D0" w:rsidRPr="009A1F92" w:rsidRDefault="00C147D0">
            <w:pPr>
              <w:autoSpaceDE w:val="0"/>
              <w:autoSpaceDN w:val="0"/>
              <w:spacing w:before="20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apus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site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xp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Еще один полезный сайт энциклопедия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 животных.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bird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geoman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Все о птицах.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invertebrates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geoman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Насекомые планеты Земля.</w:t>
            </w:r>
          </w:p>
          <w:p w:rsidR="00C147D0" w:rsidRPr="009A1F92" w:rsidRDefault="00C147D0">
            <w:pPr>
              <w:autoSpaceDE w:val="0"/>
              <w:autoSpaceDN w:val="0"/>
              <w:spacing w:before="20" w:after="0" w:line="247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laddition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– Все тайны подводного мира.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fish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geoman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-Рыбы.</w:t>
            </w:r>
          </w:p>
          <w:p w:rsidR="00C147D0" w:rsidRPr="009A1F92" w:rsidRDefault="00C147D0">
            <w:pPr>
              <w:autoSpaceDE w:val="0"/>
              <w:autoSpaceDN w:val="0"/>
              <w:spacing w:before="2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plant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geoman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– Все о растениях.</w:t>
            </w:r>
          </w:p>
          <w:p w:rsidR="00C147D0" w:rsidRPr="009A1F92" w:rsidRDefault="00C147D0">
            <w:pPr>
              <w:autoSpaceDE w:val="0"/>
              <w:autoSpaceDN w:val="0"/>
              <w:spacing w:before="20" w:after="0" w:line="245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forest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geoman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– Лесная энциклопедия.</w:t>
            </w:r>
          </w:p>
          <w:p w:rsidR="00C147D0" w:rsidRPr="009A1F92" w:rsidRDefault="00C147D0">
            <w:pPr>
              <w:autoSpaceDE w:val="0"/>
              <w:autoSpaceDN w:val="0"/>
              <w:spacing w:before="18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Historic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– Всемирная история.</w:t>
            </w:r>
          </w:p>
        </w:tc>
      </w:tr>
      <w:tr w:rsidR="00C147D0" w:rsidRPr="00C147D0" w:rsidTr="00C147D0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50" w:lineRule="auto"/>
              <w:ind w:left="72" w:right="484"/>
              <w:jc w:val="both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Культурные объекты родного края. Труд людей. Ценность и красота рукотворного мира.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и описание изделий народных промыслов родного края и народов России;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Беседа по теме «Правила поведения в учреждениях культуры — в театре, музее, библиотеке»;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54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bigpi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biysk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encicl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-Электронная энциклопедия "Мир вокруг нас".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sad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zeleno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/?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out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submit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first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Энциклопедия комнатных и садовых растений.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wikipedia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org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- Википедия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shkola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Журнал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«Начальная школа».</w:t>
            </w:r>
          </w:p>
        </w:tc>
      </w:tr>
      <w:tr w:rsidR="00C147D0" w:rsidRPr="00C147D0" w:rsidTr="00C147D0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 поведения в социуме.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Беседа по теме «Правила поведения в учреждениях культуры — в театре, музее, библиотеке»;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  <w:p w:rsidR="00C147D0" w:rsidRPr="009A1F92" w:rsidRDefault="00C147D0">
            <w:pPr>
              <w:autoSpaceDE w:val="0"/>
              <w:autoSpaceDN w:val="0"/>
              <w:spacing w:before="20" w:after="0" w:line="245" w:lineRule="auto"/>
              <w:ind w:left="72" w:right="100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forest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Проект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«Детский Эко—Информ»</w:t>
            </w:r>
          </w:p>
        </w:tc>
      </w:tr>
      <w:tr w:rsidR="00C147D0" w:rsidRPr="00C147D0" w:rsidTr="00C147D0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Моя семья в прошлом и настоящем. Имена и фамилии членов семьи, их профессии.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иллюстративным материалом: рассматривание фото, репродукций на тему «Семья»;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теме «Что такое семья»;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 детей по теме «Как наша семья проводит свободное время»;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uchportal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Все для учителя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Единая коллекция</w:t>
            </w:r>
          </w:p>
        </w:tc>
      </w:tr>
      <w:tr w:rsidR="00C147D0" w:rsidRPr="00C147D0" w:rsidTr="00C147D0">
        <w:trPr>
          <w:trHeight w:hRule="exact" w:val="22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Совместный труд  и отдых.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 детей по теме «Как наша семья проводит свободное время»;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photo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Началка.</w:t>
            </w:r>
          </w:p>
          <w:p w:rsidR="00C147D0" w:rsidRPr="009A1F92" w:rsidRDefault="00C147D0">
            <w:pPr>
              <w:autoSpaceDE w:val="0"/>
              <w:autoSpaceDN w:val="0"/>
              <w:spacing w:before="18" w:after="0" w:line="254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фотогалерее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лежат иллюстрации к урокам для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начальной школы, в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кинозале – коллекция образовательных мультиков и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слайд-шоу, в библиотеке собрано более 500 ссылок на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разработки уроков для начальной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школы, статьи,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полезные сайты</w:t>
            </w:r>
          </w:p>
        </w:tc>
      </w:tr>
      <w:tr w:rsidR="00C147D0" w:rsidTr="00C147D0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Домашний адрес.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 детей по теме «Как наша семья проводит свободное время»;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bomoonlight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azbuka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Азбука в картинках и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стихах для учеников 1-го класса.</w:t>
            </w:r>
          </w:p>
          <w:p w:rsidR="00C147D0" w:rsidRDefault="00C147D0">
            <w:pPr>
              <w:autoSpaceDE w:val="0"/>
              <w:autoSpaceDN w:val="0"/>
              <w:spacing w:before="18" w:after="0" w:line="254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stranamasterov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«Страна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Мастеров» Тематика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сайта: прикладное творчество,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мастерство во всех его проявлениях и окружающая среда.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Материалы к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урокам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технологии.</w:t>
            </w:r>
          </w:p>
        </w:tc>
      </w:tr>
    </w:tbl>
    <w:p w:rsidR="00077C4C" w:rsidRDefault="00077C4C">
      <w:pPr>
        <w:autoSpaceDE w:val="0"/>
        <w:autoSpaceDN w:val="0"/>
        <w:spacing w:after="0" w:line="14" w:lineRule="exact"/>
      </w:pPr>
    </w:p>
    <w:p w:rsidR="00077C4C" w:rsidRDefault="00077C4C">
      <w:pPr>
        <w:sectPr w:rsidR="00077C4C">
          <w:pgSz w:w="16840" w:h="11900"/>
          <w:pgMar w:top="284" w:right="640" w:bottom="2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77C4C" w:rsidRDefault="00077C4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506"/>
        <w:gridCol w:w="528"/>
        <w:gridCol w:w="1106"/>
        <w:gridCol w:w="1140"/>
        <w:gridCol w:w="3962"/>
        <w:gridCol w:w="4588"/>
      </w:tblGrid>
      <w:tr w:rsidR="00077C4C" w:rsidTr="00C147D0">
        <w:trPr>
          <w:trHeight w:hRule="exact" w:val="348"/>
        </w:trPr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0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077C4C"/>
        </w:tc>
      </w:tr>
      <w:tr w:rsidR="00077C4C" w:rsidTr="00C147D0">
        <w:trPr>
          <w:trHeight w:hRule="exact" w:val="348"/>
        </w:trPr>
        <w:tc>
          <w:tcPr>
            <w:tcW w:w="152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Человек и природа.</w:t>
            </w:r>
          </w:p>
        </w:tc>
      </w:tr>
      <w:tr w:rsidR="00C147D0" w:rsidRPr="00C147D0" w:rsidTr="00C147D0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66" w:after="0" w:line="247" w:lineRule="auto"/>
              <w:ind w:left="72" w:right="14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Природа и предметы, созданные человеком. Природные материалы. Бережное отношение к пред метам, вещам, уход за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«Почему люди должны оберегать и охранять природу»;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Детская энциклопедия.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what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this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C147D0" w:rsidRPr="00C147D0" w:rsidTr="00C147D0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6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Неживая и живая природа.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иллюстративным материалом: «Живая и неживая природа»;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Детская энциклопедия.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what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this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C147D0" w:rsidTr="00C147D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Погода и термометр. Наблюдение за погодой своего края.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Сезонные изменения в природе.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по теме «Измеряем температуру»;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http://ya-uznayu.ru/</w:t>
            </w:r>
          </w:p>
        </w:tc>
      </w:tr>
      <w:tr w:rsidR="00C147D0" w:rsidTr="00C147D0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Взаимосвязи между человеком и природой. Правила нравственного и безопасного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поведения в природе.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ситуаций по теме «Правила поведения в природе»;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http://ya-uznayu.ru/</w:t>
            </w:r>
          </w:p>
        </w:tc>
      </w:tr>
      <w:tr w:rsidR="00C147D0" w:rsidTr="00C147D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64" w:after="0" w:line="252" w:lineRule="auto"/>
              <w:ind w:left="72" w:right="14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Растения ближайшего окружения (узнавание, называние, краткое  описание).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 внешнего вида деревьев, кустарников, трав;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http://evolution.powernet.ru</w:t>
            </w:r>
          </w:p>
        </w:tc>
      </w:tr>
      <w:tr w:rsidR="00C147D0" w:rsidTr="00C147D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Лиственные и хвойные растения.</w:t>
            </w:r>
          </w:p>
          <w:p w:rsidR="00C147D0" w:rsidRPr="009A1F92" w:rsidRDefault="00C147D0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Дикорастущие и культурные растения.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«Чем различаются дикорастущие и культурные растения?»;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http://evolution.powernet.ru</w:t>
            </w:r>
          </w:p>
        </w:tc>
      </w:tr>
      <w:tr w:rsidR="00C147D0" w:rsidTr="00C147D0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Части растения (называние, краткая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характеристика значения для жизни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растения): корень, стебель, лист, цветок, плод, семя.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по теме «Найдите у растений их части»;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http://evolution.powernet.ru</w:t>
            </w:r>
          </w:p>
        </w:tc>
      </w:tr>
      <w:tr w:rsidR="00C147D0" w:rsidRPr="00C147D0" w:rsidTr="00C147D0">
        <w:trPr>
          <w:trHeight w:hRule="exact" w:val="5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Комнатные растения, правила содержания и ухода.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по теме «Учимся ухаживать за растениями уголка природы»;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birds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krasu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Растения: электронные версии книг</w:t>
            </w:r>
          </w:p>
        </w:tc>
      </w:tr>
      <w:tr w:rsidR="00C147D0" w:rsidRPr="00C147D0" w:rsidTr="00C147D0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Разные группы животных (звери, насекомые, птицы, рыбы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Игра-соревнование по теме «Кто больше назовёт насекомых (птиц, зверей…)»;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plant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geoman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Редкие и исчезающие животные России и зарубежья</w:t>
            </w:r>
          </w:p>
        </w:tc>
      </w:tr>
      <w:tr w:rsidR="00C147D0" w:rsidRPr="00C147D0" w:rsidTr="00C147D0">
        <w:trPr>
          <w:trHeight w:hRule="exact" w:val="13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Домашние и дикие животные (различия в условиях жизни).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видеоматериалов);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Логическая задача: найди ошибку в иллюстрациях —какое животное попало в эту группу неправильно;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plant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geoman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Редкие и исчезающие животные России и зарубежья</w:t>
            </w:r>
          </w:p>
        </w:tc>
      </w:tr>
      <w:tr w:rsidR="00C147D0" w:rsidRPr="00C147D0" w:rsidTr="00C147D0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Забота о домашних питомцах.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 детей по теме «Мой домашний питомец»;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zelenyshluz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narod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Зооклуб: мегаэнциклопедия о животных</w:t>
            </w:r>
          </w:p>
        </w:tc>
      </w:tr>
      <w:tr w:rsidR="00077C4C" w:rsidTr="00C147D0">
        <w:trPr>
          <w:trHeight w:hRule="exact" w:val="350"/>
        </w:trPr>
        <w:tc>
          <w:tcPr>
            <w:tcW w:w="397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37</w:t>
            </w:r>
          </w:p>
        </w:tc>
        <w:tc>
          <w:tcPr>
            <w:tcW w:w="10796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077C4C"/>
        </w:tc>
      </w:tr>
      <w:tr w:rsidR="00077C4C" w:rsidTr="00C147D0">
        <w:trPr>
          <w:trHeight w:hRule="exact" w:val="348"/>
        </w:trPr>
        <w:tc>
          <w:tcPr>
            <w:tcW w:w="152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Правила безопасной жизни.</w:t>
            </w:r>
          </w:p>
        </w:tc>
      </w:tr>
      <w:tr w:rsidR="00C147D0" w:rsidRPr="00C147D0" w:rsidTr="00C147D0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Необходимость соблюдения режима дня,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 здорового питания и личной гигиены.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Беседа по теме «Что такое режим дня»: обсуждение режима дня первоклассника;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Общеобразовательный журнал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«Сезоны года»</w:t>
            </w:r>
            <w:r w:rsidRPr="009A1F92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xn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----8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sbiecm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bhdx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xn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ai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</w:tbl>
    <w:p w:rsidR="00077C4C" w:rsidRPr="009A1F92" w:rsidRDefault="00077C4C">
      <w:pPr>
        <w:autoSpaceDE w:val="0"/>
        <w:autoSpaceDN w:val="0"/>
        <w:spacing w:after="0" w:line="14" w:lineRule="exact"/>
        <w:rPr>
          <w:lang w:val="ru-RU"/>
        </w:rPr>
      </w:pPr>
    </w:p>
    <w:p w:rsidR="00077C4C" w:rsidRPr="009A1F92" w:rsidRDefault="00077C4C">
      <w:pPr>
        <w:rPr>
          <w:lang w:val="ru-RU"/>
        </w:rPr>
        <w:sectPr w:rsidR="00077C4C" w:rsidRPr="009A1F92">
          <w:pgSz w:w="16840" w:h="11900"/>
          <w:pgMar w:top="284" w:right="640" w:bottom="6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77C4C" w:rsidRPr="009A1F92" w:rsidRDefault="00077C4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506"/>
        <w:gridCol w:w="528"/>
        <w:gridCol w:w="1106"/>
        <w:gridCol w:w="1140"/>
        <w:gridCol w:w="3962"/>
        <w:gridCol w:w="4588"/>
      </w:tblGrid>
      <w:tr w:rsidR="00C147D0" w:rsidTr="00C147D0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безопасности в быту: пользование бытовыми электро приборами, газовыми плитами.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занятие в кабинете;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http://poznavatelno.ru</w:t>
            </w:r>
          </w:p>
        </w:tc>
      </w:tr>
      <w:tr w:rsidR="00C147D0" w:rsidTr="00C147D0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Дорога от дома до школы. Правила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безопасного поведения пешехода (дорожные знаки, дорожная разметка, дорожные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сигналы).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занятие в кабинете;</w:t>
            </w:r>
          </w:p>
        </w:tc>
        <w:tc>
          <w:tcPr>
            <w:tcW w:w="45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www.vneuroka.ru</w:t>
            </w:r>
          </w:p>
        </w:tc>
      </w:tr>
      <w:tr w:rsidR="00C147D0" w:rsidRPr="00C147D0" w:rsidTr="00C147D0">
        <w:trPr>
          <w:trHeight w:hRule="exact" w:val="92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5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4" w:after="0" w:line="250" w:lineRule="auto"/>
              <w:ind w:left="72" w:right="14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Безопасность в сети Интернет (электронный дневник и электронные ресурсы школы) в условиях контролируемого доступа в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Интернет.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39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 занятие в кабинете;</w:t>
            </w:r>
          </w:p>
        </w:tc>
        <w:tc>
          <w:tcPr>
            <w:tcW w:w="45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>
            <w:pPr>
              <w:autoSpaceDE w:val="0"/>
              <w:autoSpaceDN w:val="0"/>
              <w:spacing w:before="74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yandex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Каталог детских ресурсов «Интернет для детей»</w:t>
            </w:r>
          </w:p>
        </w:tc>
      </w:tr>
      <w:tr w:rsidR="00077C4C" w:rsidTr="00C147D0">
        <w:trPr>
          <w:trHeight w:hRule="exact" w:val="348"/>
        </w:trPr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0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077C4C"/>
        </w:tc>
      </w:tr>
      <w:tr w:rsidR="00077C4C" w:rsidTr="00C147D0">
        <w:trPr>
          <w:trHeight w:hRule="exact" w:val="348"/>
        </w:trPr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0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077C4C"/>
        </w:tc>
      </w:tr>
      <w:tr w:rsidR="00077C4C" w:rsidTr="00C147D0">
        <w:trPr>
          <w:trHeight w:hRule="exact" w:val="328"/>
        </w:trPr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Pr="009A1F92" w:rsidRDefault="009102F1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8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077C4C"/>
        </w:tc>
      </w:tr>
    </w:tbl>
    <w:p w:rsidR="00077C4C" w:rsidRDefault="00077C4C">
      <w:pPr>
        <w:autoSpaceDE w:val="0"/>
        <w:autoSpaceDN w:val="0"/>
        <w:spacing w:after="0" w:line="14" w:lineRule="exact"/>
      </w:pPr>
    </w:p>
    <w:p w:rsidR="00077C4C" w:rsidRDefault="00077C4C">
      <w:pPr>
        <w:sectPr w:rsidR="00077C4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77C4C" w:rsidRDefault="00077C4C">
      <w:pPr>
        <w:autoSpaceDE w:val="0"/>
        <w:autoSpaceDN w:val="0"/>
        <w:spacing w:after="78" w:line="220" w:lineRule="exact"/>
      </w:pPr>
    </w:p>
    <w:p w:rsidR="00077C4C" w:rsidRDefault="009102F1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14590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5612"/>
      </w:tblGrid>
      <w:tr w:rsidR="00077C4C" w:rsidTr="00C147D0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5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077C4C">
            <w:pPr>
              <w:autoSpaceDE w:val="0"/>
              <w:autoSpaceDN w:val="0"/>
              <w:spacing w:before="98" w:after="0" w:line="271" w:lineRule="auto"/>
              <w:ind w:left="72" w:right="432"/>
            </w:pPr>
          </w:p>
        </w:tc>
      </w:tr>
      <w:tr w:rsidR="00077C4C" w:rsidTr="00C147D0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C4C" w:rsidRDefault="00077C4C"/>
        </w:tc>
        <w:tc>
          <w:tcPr>
            <w:tcW w:w="3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C4C" w:rsidRDefault="00077C4C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C4C" w:rsidRDefault="00077C4C"/>
        </w:tc>
        <w:tc>
          <w:tcPr>
            <w:tcW w:w="5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C4C" w:rsidRDefault="00077C4C"/>
        </w:tc>
      </w:tr>
      <w:tr w:rsidR="00C147D0" w:rsidRPr="00C147D0" w:rsidTr="00C147D0">
        <w:trPr>
          <w:trHeight w:hRule="exact" w:val="147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Вводный урок .Задавайте вопросы.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564C6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Зооклуб: мегаэнциклопедия о животных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6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15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такое Родина?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564C6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7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1314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 w:rsidP="00C147D0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мы знаем о народах России?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100" w:after="0" w:line="230" w:lineRule="auto"/>
              <w:ind w:left="74"/>
              <w:rPr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564C68" w:rsidRDefault="00C147D0" w:rsidP="00C147D0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bookmarkStart w:id="0" w:name="_GoBack"/>
            <w:bookmarkEnd w:id="0"/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8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125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мы знаем о Москве?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711C9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9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у нас над головой?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711C9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10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у нас под ногами?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711C9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11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 w:rsidP="00C147D0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общего у разных растений?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711C9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12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растет на подоконнике?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711C9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13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растет на клумбе?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711C9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14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это за листья?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711C9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15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такое хвоинки?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711C98" w:rsidRDefault="00C147D0" w:rsidP="00C147D0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16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такое насекомые?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711C98" w:rsidRDefault="00C147D0" w:rsidP="00C147D0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17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такое рыбы?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711C98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18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Кто такие птицы?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711C9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19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Кто такие звери?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564C6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20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окружает нас дома?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564C6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21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умеет компьютер?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564C6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22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вокруг нас может быть опасным?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564C6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23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 что похожа наша планета?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564C6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24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3222B3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Проверим себя и оценим </w:t>
            </w:r>
            <w:r w:rsidRPr="002B2A6C">
              <w:rPr>
                <w:lang w:val="ru-RU"/>
              </w:rPr>
              <w:br/>
            </w: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свои достижения по разделу "Кто и что?"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564C6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25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3222B3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живет семья?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564C68" w:rsidRDefault="00C147D0" w:rsidP="00C147D0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26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Откуда в наш дом приходит вода и куда она уходи?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564C6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27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Откуда в наш дом приходит электричество?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564C6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28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путешествует письмо?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564C6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29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Куда текут реки?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564C68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30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Откуда берется снег и лед?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31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Откуда в снежках грязь?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32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33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живут животные?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34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зимой помочь птицам?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35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Откуда берется и куда девается мусор?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36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Проверим себя и оценим </w:t>
            </w:r>
            <w:r w:rsidRPr="002B2A6C">
              <w:rPr>
                <w:lang w:val="ru-RU"/>
              </w:rPr>
              <w:br/>
            </w: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свои достижения по разделу "Как, откуда и куда?"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37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62" w:lineRule="auto"/>
              <w:ind w:right="144"/>
              <w:jc w:val="center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Презентация проектов "Моя малая Родина", "Моя семья".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38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Когда учиться интересно?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39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Когда придет суббота?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40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Когда приходит лето?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41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Где живут белые медведи?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42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Где живут слоны?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43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44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Когда появилась одежда?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45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Когда изобрели велосипед?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46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Когда мы станем взрослыми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47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Проверим себя и оценим </w:t>
            </w:r>
            <w:r w:rsidRPr="002B2A6C">
              <w:rPr>
                <w:lang w:val="ru-RU"/>
              </w:rPr>
              <w:br/>
            </w: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свои достижения по разделу "Где и когда?"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48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Почему Солнце светит днем, а звезды ночью?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49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Почему Луна бывает разной?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50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идет дождь и дует ветер?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51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Почему звенит звонок?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52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Почему радуга разноцветная?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53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мы любим кошек и собак?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54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мы не будем рвать цветы и ловить бабочек?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55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в лесу мы будем соблюдать тишину?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56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Зачем мы спим ночью?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57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полезно есть овощи и фрукты?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58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нужно чистить зубы и мыть руки?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59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55.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Зачем нам телефон и телевизор?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60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Зачем нам автомобиль?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61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Зачем нужны поезда?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62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Зачем строят корабли?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63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Зачем строят самолеты?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64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2B2A6C" w:rsidRDefault="00C147D0" w:rsidP="00C147D0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2B2A6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в автомобиле и поезде нужно соблюдать правила безопасности?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65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 w:rsidP="00C147D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Почему на корабле и в </w:t>
            </w:r>
            <w:r w:rsidRPr="009A1F92">
              <w:rPr>
                <w:lang w:val="ru-RU"/>
              </w:rPr>
              <w:br/>
            </w:r>
            <w:r w:rsidRPr="009A1F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самолете нужно соблюдать правила безопасности?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66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RPr="00C147D0" w:rsidTr="00C147D0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 w:rsidP="00C147D0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Проверим себя и оценим свои достижения по итогам года.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67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Зачем люди осваивают космос?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68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C147D0" w:rsidTr="00C147D0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9A1F92" w:rsidRDefault="00C147D0" w:rsidP="00C147D0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мы часто слышим слово экология?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Default="00C147D0" w:rsidP="00C147D0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147D0" w:rsidRPr="00C147D0" w:rsidRDefault="00C147D0" w:rsidP="00C147D0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</w:pP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teremoc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index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php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-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potomy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sz w:val="24"/>
                <w:szCs w:val="24"/>
                <w:lang w:val="ru-RU"/>
              </w:rPr>
              <w:br/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zelenyshluz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narod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Зооклуб: мегаэнциклопедия о животных  </w:t>
            </w:r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br/>
              <w:t xml:space="preserve"> </w:t>
            </w:r>
            <w:hyperlink r:id="rId69" w:history="1"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www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vneuroka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  <w:lang w:val="ru-RU"/>
                </w:rPr>
                <w:t>.</w:t>
              </w:r>
              <w:r w:rsidRPr="00C147D0">
                <w:rPr>
                  <w:rStyle w:val="aff8"/>
                  <w:rFonts w:ascii="Times New Roman" w:eastAsia="Times New Roman" w:hAnsi="Times New Roman"/>
                  <w:w w:val="97"/>
                  <w:sz w:val="24"/>
                  <w:szCs w:val="24"/>
                </w:rPr>
                <w:t>ru</w:t>
              </w:r>
            </w:hyperlink>
            <w:r w:rsidRPr="00C147D0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highlight w:val="yellow"/>
                <w:lang w:val="ru-RU"/>
              </w:rPr>
              <w:br/>
            </w:r>
          </w:p>
        </w:tc>
      </w:tr>
      <w:tr w:rsidR="00077C4C" w:rsidTr="00C147D0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Pr="009A1F92" w:rsidRDefault="009102F1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9A1F9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9102F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77C4C" w:rsidRDefault="00077C4C"/>
        </w:tc>
      </w:tr>
    </w:tbl>
    <w:p w:rsidR="00077C4C" w:rsidRDefault="00077C4C">
      <w:pPr>
        <w:autoSpaceDE w:val="0"/>
        <w:autoSpaceDN w:val="0"/>
        <w:spacing w:after="0" w:line="14" w:lineRule="exact"/>
      </w:pPr>
    </w:p>
    <w:p w:rsidR="00077C4C" w:rsidRDefault="00077C4C">
      <w:pPr>
        <w:sectPr w:rsidR="00077C4C" w:rsidSect="00C147D0">
          <w:pgSz w:w="16840" w:h="11900" w:orient="landscape"/>
          <w:pgMar w:top="666" w:right="284" w:bottom="650" w:left="1336" w:header="720" w:footer="720" w:gutter="0"/>
          <w:cols w:space="720" w:equalWidth="0">
            <w:col w:w="11636" w:space="0"/>
          </w:cols>
          <w:docGrid w:linePitch="360"/>
        </w:sectPr>
      </w:pPr>
    </w:p>
    <w:p w:rsidR="00077C4C" w:rsidRDefault="00077C4C">
      <w:pPr>
        <w:autoSpaceDE w:val="0"/>
        <w:autoSpaceDN w:val="0"/>
        <w:spacing w:after="78" w:line="220" w:lineRule="exact"/>
      </w:pPr>
    </w:p>
    <w:p w:rsidR="00077C4C" w:rsidRDefault="009102F1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077C4C" w:rsidRDefault="009102F1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077C4C" w:rsidRPr="009A1F92" w:rsidRDefault="009102F1">
      <w:pPr>
        <w:autoSpaceDE w:val="0"/>
        <w:autoSpaceDN w:val="0"/>
        <w:spacing w:before="166" w:after="0" w:line="262" w:lineRule="auto"/>
        <w:ind w:right="720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Окружающий мир (в 2 частях), 1 класс /Плешаков А.А., Акционерное общество «Издательство«Просвещение»;</w:t>
      </w:r>
    </w:p>
    <w:p w:rsidR="00077C4C" w:rsidRPr="009A1F92" w:rsidRDefault="009102F1">
      <w:pPr>
        <w:autoSpaceDE w:val="0"/>
        <w:autoSpaceDN w:val="0"/>
        <w:spacing w:before="262" w:after="0" w:line="230" w:lineRule="auto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077C4C" w:rsidRPr="009A1F92" w:rsidRDefault="009102F1">
      <w:pPr>
        <w:autoSpaceDE w:val="0"/>
        <w:autoSpaceDN w:val="0"/>
        <w:spacing w:before="166" w:after="0"/>
        <w:ind w:right="432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Плешаков А.А. Гара Н. Н., Назарова З. Д. Окружающий мир: Тесты: 1 класс. – М.: Просвещение, 2010; 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Плешаков А.А. , Александрова В. П., Борисова С.А. Окружающий мир: Поурочные разработки: 1 класс.</w:t>
      </w:r>
    </w:p>
    <w:p w:rsidR="00077C4C" w:rsidRPr="009A1F92" w:rsidRDefault="009102F1">
      <w:pPr>
        <w:autoSpaceDE w:val="0"/>
        <w:autoSpaceDN w:val="0"/>
        <w:spacing w:before="600" w:after="0" w:line="230" w:lineRule="auto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077C4C" w:rsidRPr="009A1F92" w:rsidRDefault="009102F1">
      <w:pPr>
        <w:autoSpaceDE w:val="0"/>
        <w:autoSpaceDN w:val="0"/>
        <w:spacing w:before="166" w:after="0" w:line="286" w:lineRule="auto"/>
        <w:ind w:right="864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evolution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powernet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Травянистые растения: онлайн-справочник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</w:rPr>
        <w:t>herba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msu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Проект </w:t>
      </w:r>
      <w:r>
        <w:rPr>
          <w:rFonts w:ascii="Times New Roman" w:eastAsia="Times New Roman" w:hAnsi="Times New Roman"/>
          <w:color w:val="000000"/>
          <w:sz w:val="24"/>
        </w:rPr>
        <w:t>Forest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 все о росийских лесах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</w:rPr>
        <w:t>forest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Проект «Детский Эко—Информ»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birds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krasu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Растения: электронные версии книг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plant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geoman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Редкие и исчезающие животные России и зарубежья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paleo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museum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Популярная энциклопедия «Флора и фауна»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zelenyshluz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narod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Зооклуб: мегаэнциклопедия о животных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biolog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188.</w:t>
      </w:r>
      <w:r>
        <w:rPr>
          <w:rFonts w:ascii="Times New Roman" w:eastAsia="Times New Roman" w:hAnsi="Times New Roman"/>
          <w:color w:val="000000"/>
          <w:sz w:val="24"/>
        </w:rPr>
        <w:t>narod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Государственный Дарвиновский музей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wwwdarwin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museum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Живые существа: электронная иллюстрированная энциклопедия•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suhin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narod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 - Загадки и кроссворды для детей.</w:t>
      </w:r>
    </w:p>
    <w:p w:rsidR="00077C4C" w:rsidRPr="009A1F92" w:rsidRDefault="009102F1">
      <w:pPr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nhm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ac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uk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 - В этой игре Вы можете самостоятельно составлять звуки леса, моря, джунглей из голосов животных, шума деревьев, морского прибоя.</w:t>
      </w:r>
    </w:p>
    <w:p w:rsidR="00077C4C" w:rsidRPr="009A1F92" w:rsidRDefault="009102F1">
      <w:pPr>
        <w:autoSpaceDE w:val="0"/>
        <w:autoSpaceDN w:val="0"/>
        <w:spacing w:before="70" w:after="0" w:line="271" w:lineRule="auto"/>
        <w:ind w:right="2160"/>
        <w:rPr>
          <w:lang w:val="ru-RU"/>
        </w:rPr>
      </w:pP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yandex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Каталог детских ресурсов «Интернет для детей»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shkola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lv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 – Портал бесплатного образования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razvitierebenka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chudo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udo</w:t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</w:p>
    <w:p w:rsidR="00077C4C" w:rsidRPr="009A1F92" w:rsidRDefault="00077C4C">
      <w:pPr>
        <w:rPr>
          <w:lang w:val="ru-RU"/>
        </w:rPr>
        <w:sectPr w:rsidR="00077C4C" w:rsidRPr="009A1F92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77C4C" w:rsidRPr="009A1F92" w:rsidRDefault="00077C4C">
      <w:pPr>
        <w:autoSpaceDE w:val="0"/>
        <w:autoSpaceDN w:val="0"/>
        <w:spacing w:after="78" w:line="220" w:lineRule="exact"/>
        <w:rPr>
          <w:lang w:val="ru-RU"/>
        </w:rPr>
      </w:pPr>
    </w:p>
    <w:p w:rsidR="00077C4C" w:rsidRPr="009A1F92" w:rsidRDefault="009102F1">
      <w:pPr>
        <w:autoSpaceDE w:val="0"/>
        <w:autoSpaceDN w:val="0"/>
        <w:spacing w:after="0" w:line="230" w:lineRule="auto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077C4C" w:rsidRPr="009A1F92" w:rsidRDefault="009102F1">
      <w:pPr>
        <w:autoSpaceDE w:val="0"/>
        <w:autoSpaceDN w:val="0"/>
        <w:spacing w:before="346" w:after="0" w:line="302" w:lineRule="auto"/>
        <w:ind w:right="5328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Учебные плакаты, ноутбук, телевизор, карточки...</w:t>
      </w:r>
    </w:p>
    <w:p w:rsidR="00077C4C" w:rsidRPr="009A1F92" w:rsidRDefault="009102F1">
      <w:pPr>
        <w:autoSpaceDE w:val="0"/>
        <w:autoSpaceDN w:val="0"/>
        <w:spacing w:before="262" w:after="0" w:line="300" w:lineRule="auto"/>
        <w:ind w:right="720"/>
        <w:rPr>
          <w:lang w:val="ru-RU"/>
        </w:rPr>
      </w:pPr>
      <w:r w:rsidRPr="009A1F9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9A1F92">
        <w:rPr>
          <w:lang w:val="ru-RU"/>
        </w:rPr>
        <w:br/>
      </w:r>
      <w:r w:rsidRPr="009A1F92">
        <w:rPr>
          <w:rFonts w:ascii="Times New Roman" w:eastAsia="Times New Roman" w:hAnsi="Times New Roman"/>
          <w:color w:val="000000"/>
          <w:sz w:val="24"/>
          <w:lang w:val="ru-RU"/>
        </w:rPr>
        <w:t>Термометр, Гербарий, презентации, видеоматериал</w:t>
      </w:r>
    </w:p>
    <w:p w:rsidR="00077C4C" w:rsidRPr="009A1F92" w:rsidRDefault="00077C4C">
      <w:pPr>
        <w:rPr>
          <w:lang w:val="ru-RU"/>
        </w:rPr>
        <w:sectPr w:rsidR="00077C4C" w:rsidRPr="009A1F92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102F1" w:rsidRPr="009A1F92" w:rsidRDefault="009102F1">
      <w:pPr>
        <w:rPr>
          <w:lang w:val="ru-RU"/>
        </w:rPr>
      </w:pPr>
    </w:p>
    <w:sectPr w:rsidR="009102F1" w:rsidRPr="009A1F92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77C4C"/>
    <w:rsid w:val="0015074B"/>
    <w:rsid w:val="0029639D"/>
    <w:rsid w:val="002B2A6C"/>
    <w:rsid w:val="00326F90"/>
    <w:rsid w:val="00564C68"/>
    <w:rsid w:val="00711C98"/>
    <w:rsid w:val="009102F1"/>
    <w:rsid w:val="009A1F92"/>
    <w:rsid w:val="00AA1D8D"/>
    <w:rsid w:val="00AC4B20"/>
    <w:rsid w:val="00B47730"/>
    <w:rsid w:val="00C147D0"/>
    <w:rsid w:val="00CB0664"/>
    <w:rsid w:val="00D03FD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A15A00"/>
  <w14:defaultImageDpi w14:val="300"/>
  <w15:docId w15:val="{5AAB4181-C8D6-4940-A981-812FFA44A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C147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vneuroka.ru" TargetMode="External"/><Relationship Id="rId18" Type="http://schemas.openxmlformats.org/officeDocument/2006/relationships/hyperlink" Target="http://www.vneuroka.ru" TargetMode="External"/><Relationship Id="rId26" Type="http://schemas.openxmlformats.org/officeDocument/2006/relationships/hyperlink" Target="http://www.vneuroka.ru" TargetMode="External"/><Relationship Id="rId39" Type="http://schemas.openxmlformats.org/officeDocument/2006/relationships/hyperlink" Target="http://www.vneuroka.ru" TargetMode="External"/><Relationship Id="rId21" Type="http://schemas.openxmlformats.org/officeDocument/2006/relationships/hyperlink" Target="http://www.vneuroka.ru" TargetMode="External"/><Relationship Id="rId34" Type="http://schemas.openxmlformats.org/officeDocument/2006/relationships/hyperlink" Target="http://www.vneuroka.ru" TargetMode="External"/><Relationship Id="rId42" Type="http://schemas.openxmlformats.org/officeDocument/2006/relationships/hyperlink" Target="http://www.vneuroka.ru" TargetMode="External"/><Relationship Id="rId47" Type="http://schemas.openxmlformats.org/officeDocument/2006/relationships/hyperlink" Target="http://www.vneuroka.ru" TargetMode="External"/><Relationship Id="rId50" Type="http://schemas.openxmlformats.org/officeDocument/2006/relationships/hyperlink" Target="http://www.vneuroka.ru" TargetMode="External"/><Relationship Id="rId55" Type="http://schemas.openxmlformats.org/officeDocument/2006/relationships/hyperlink" Target="http://www.vneuroka.ru" TargetMode="External"/><Relationship Id="rId63" Type="http://schemas.openxmlformats.org/officeDocument/2006/relationships/hyperlink" Target="http://www.vneuroka.ru" TargetMode="External"/><Relationship Id="rId68" Type="http://schemas.openxmlformats.org/officeDocument/2006/relationships/hyperlink" Target="http://www.vneuroka.ru" TargetMode="External"/><Relationship Id="rId7" Type="http://schemas.openxmlformats.org/officeDocument/2006/relationships/hyperlink" Target="http://www.vneuroka.ru" TargetMode="Externa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vneuroka.ru" TargetMode="External"/><Relationship Id="rId29" Type="http://schemas.openxmlformats.org/officeDocument/2006/relationships/hyperlink" Target="http://www.vneuroka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vneuroka.ru" TargetMode="External"/><Relationship Id="rId11" Type="http://schemas.openxmlformats.org/officeDocument/2006/relationships/hyperlink" Target="http://www.vneuroka.ru" TargetMode="External"/><Relationship Id="rId24" Type="http://schemas.openxmlformats.org/officeDocument/2006/relationships/hyperlink" Target="http://www.vneuroka.ru" TargetMode="External"/><Relationship Id="rId32" Type="http://schemas.openxmlformats.org/officeDocument/2006/relationships/hyperlink" Target="http://www.vneuroka.ru" TargetMode="External"/><Relationship Id="rId37" Type="http://schemas.openxmlformats.org/officeDocument/2006/relationships/hyperlink" Target="http://www.vneuroka.ru" TargetMode="External"/><Relationship Id="rId40" Type="http://schemas.openxmlformats.org/officeDocument/2006/relationships/hyperlink" Target="http://www.vneuroka.ru" TargetMode="External"/><Relationship Id="rId45" Type="http://schemas.openxmlformats.org/officeDocument/2006/relationships/hyperlink" Target="http://www.vneuroka.ru" TargetMode="External"/><Relationship Id="rId53" Type="http://schemas.openxmlformats.org/officeDocument/2006/relationships/hyperlink" Target="http://www.vneuroka.ru" TargetMode="External"/><Relationship Id="rId58" Type="http://schemas.openxmlformats.org/officeDocument/2006/relationships/hyperlink" Target="http://www.vneuroka.ru" TargetMode="External"/><Relationship Id="rId66" Type="http://schemas.openxmlformats.org/officeDocument/2006/relationships/hyperlink" Target="http://www.vneuroka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vneuroka.ru" TargetMode="External"/><Relationship Id="rId23" Type="http://schemas.openxmlformats.org/officeDocument/2006/relationships/hyperlink" Target="http://www.vneuroka.ru" TargetMode="External"/><Relationship Id="rId28" Type="http://schemas.openxmlformats.org/officeDocument/2006/relationships/hyperlink" Target="http://www.vneuroka.ru" TargetMode="External"/><Relationship Id="rId36" Type="http://schemas.openxmlformats.org/officeDocument/2006/relationships/hyperlink" Target="http://www.vneuroka.ru" TargetMode="External"/><Relationship Id="rId49" Type="http://schemas.openxmlformats.org/officeDocument/2006/relationships/hyperlink" Target="http://www.vneuroka.ru" TargetMode="External"/><Relationship Id="rId57" Type="http://schemas.openxmlformats.org/officeDocument/2006/relationships/hyperlink" Target="http://www.vneuroka.ru" TargetMode="External"/><Relationship Id="rId61" Type="http://schemas.openxmlformats.org/officeDocument/2006/relationships/hyperlink" Target="http://www.vneuroka.ru" TargetMode="External"/><Relationship Id="rId10" Type="http://schemas.openxmlformats.org/officeDocument/2006/relationships/hyperlink" Target="http://www.vneuroka.ru" TargetMode="External"/><Relationship Id="rId19" Type="http://schemas.openxmlformats.org/officeDocument/2006/relationships/hyperlink" Target="http://www.vneuroka.ru" TargetMode="External"/><Relationship Id="rId31" Type="http://schemas.openxmlformats.org/officeDocument/2006/relationships/hyperlink" Target="http://www.vneuroka.ru" TargetMode="External"/><Relationship Id="rId44" Type="http://schemas.openxmlformats.org/officeDocument/2006/relationships/hyperlink" Target="http://www.vneuroka.ru" TargetMode="External"/><Relationship Id="rId52" Type="http://schemas.openxmlformats.org/officeDocument/2006/relationships/hyperlink" Target="http://www.vneuroka.ru" TargetMode="External"/><Relationship Id="rId60" Type="http://schemas.openxmlformats.org/officeDocument/2006/relationships/hyperlink" Target="http://www.vneuroka.ru" TargetMode="External"/><Relationship Id="rId65" Type="http://schemas.openxmlformats.org/officeDocument/2006/relationships/hyperlink" Target="http://www.vneuro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neuroka.ru" TargetMode="External"/><Relationship Id="rId14" Type="http://schemas.openxmlformats.org/officeDocument/2006/relationships/hyperlink" Target="http://www.vneuroka.ru" TargetMode="External"/><Relationship Id="rId22" Type="http://schemas.openxmlformats.org/officeDocument/2006/relationships/hyperlink" Target="http://www.vneuroka.ru" TargetMode="External"/><Relationship Id="rId27" Type="http://schemas.openxmlformats.org/officeDocument/2006/relationships/hyperlink" Target="http://www.vneuroka.ru" TargetMode="External"/><Relationship Id="rId30" Type="http://schemas.openxmlformats.org/officeDocument/2006/relationships/hyperlink" Target="http://www.vneuroka.ru" TargetMode="External"/><Relationship Id="rId35" Type="http://schemas.openxmlformats.org/officeDocument/2006/relationships/hyperlink" Target="http://www.vneuroka.ru" TargetMode="External"/><Relationship Id="rId43" Type="http://schemas.openxmlformats.org/officeDocument/2006/relationships/hyperlink" Target="http://www.vneuroka.ru" TargetMode="External"/><Relationship Id="rId48" Type="http://schemas.openxmlformats.org/officeDocument/2006/relationships/hyperlink" Target="http://www.vneuroka.ru" TargetMode="External"/><Relationship Id="rId56" Type="http://schemas.openxmlformats.org/officeDocument/2006/relationships/hyperlink" Target="http://www.vneuroka.ru" TargetMode="External"/><Relationship Id="rId64" Type="http://schemas.openxmlformats.org/officeDocument/2006/relationships/hyperlink" Target="http://www.vneuroka.ru" TargetMode="External"/><Relationship Id="rId69" Type="http://schemas.openxmlformats.org/officeDocument/2006/relationships/hyperlink" Target="http://www.vneuroka.ru" TargetMode="External"/><Relationship Id="rId8" Type="http://schemas.openxmlformats.org/officeDocument/2006/relationships/hyperlink" Target="http://www.vneuroka.ru" TargetMode="External"/><Relationship Id="rId51" Type="http://schemas.openxmlformats.org/officeDocument/2006/relationships/hyperlink" Target="http://www.vneuroka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vneuroka.ru" TargetMode="External"/><Relationship Id="rId17" Type="http://schemas.openxmlformats.org/officeDocument/2006/relationships/hyperlink" Target="http://www.vneuroka.ru" TargetMode="External"/><Relationship Id="rId25" Type="http://schemas.openxmlformats.org/officeDocument/2006/relationships/hyperlink" Target="http://www.vneuroka.ru" TargetMode="External"/><Relationship Id="rId33" Type="http://schemas.openxmlformats.org/officeDocument/2006/relationships/hyperlink" Target="http://www.vneuroka.ru" TargetMode="External"/><Relationship Id="rId38" Type="http://schemas.openxmlformats.org/officeDocument/2006/relationships/hyperlink" Target="http://www.vneuroka.ru" TargetMode="External"/><Relationship Id="rId46" Type="http://schemas.openxmlformats.org/officeDocument/2006/relationships/hyperlink" Target="http://www.vneuroka.ru" TargetMode="External"/><Relationship Id="rId59" Type="http://schemas.openxmlformats.org/officeDocument/2006/relationships/hyperlink" Target="http://www.vneuroka.ru" TargetMode="External"/><Relationship Id="rId67" Type="http://schemas.openxmlformats.org/officeDocument/2006/relationships/hyperlink" Target="http://www.vneuroka.ru" TargetMode="External"/><Relationship Id="rId20" Type="http://schemas.openxmlformats.org/officeDocument/2006/relationships/hyperlink" Target="http://www.vneuroka.ru" TargetMode="External"/><Relationship Id="rId41" Type="http://schemas.openxmlformats.org/officeDocument/2006/relationships/hyperlink" Target="http://www.vneuroka.ru" TargetMode="External"/><Relationship Id="rId54" Type="http://schemas.openxmlformats.org/officeDocument/2006/relationships/hyperlink" Target="http://www.vneuroka.ru" TargetMode="External"/><Relationship Id="rId62" Type="http://schemas.openxmlformats.org/officeDocument/2006/relationships/hyperlink" Target="http://www.vneuroka.ru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3F4CC5A-1B0E-40F5-8BC4-24B61A268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6582</Words>
  <Characters>37523</Characters>
  <Application>Microsoft Office Word</Application>
  <DocSecurity>0</DocSecurity>
  <Lines>312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44017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Ольга Носарева</cp:lastModifiedBy>
  <cp:revision>5</cp:revision>
  <dcterms:created xsi:type="dcterms:W3CDTF">2023-11-11T17:19:00Z</dcterms:created>
  <dcterms:modified xsi:type="dcterms:W3CDTF">2023-11-12T15:45:00Z</dcterms:modified>
  <cp:category/>
</cp:coreProperties>
</file>